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923009" name="019f8886-4f14-787d-9677-abbdc9b965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246254" name="019f8886-4f14-787d-9677-abbdc9b965a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Dachstuhl </w:t>
            </w:r>
          </w:p>
        </w:tc>
        <w:tc>
          <w:p>
            <w:pPr>
              <w:spacing w:before="0" w:after="0" w:line="240" w:lineRule="auto"/>
            </w:pPr>
            <w:r>
              <w:t>Dachstuhl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9325126" name="019f8886-c8c4-7876-9d6f-a7677bccc8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893806" name="019f8886-c8c4-7876-9d6f-a7677bccc82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OG -EG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03252" name="019f888e-a7a2-73e4-b9b8-e018e0154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724400" name="019f888e-a7a2-73e4-b9b8-e018e0154f3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298964" name="019f889d-54d9-7be4-a460-932315e7a7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083170" name="019f889d-54d9-7be4-a460-932315e7a7d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7927956" name="019f88ab-ccc5-7337-b9e4-15e3e7ba9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633995" name="019f88ab-ccc5-7337-b9e4-15e3e7ba913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6832393" name="019f88bf-94ef-7040-a26b-840f4cba32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209526" name="019f88bf-94ef-7040-a26b-840f4cba32e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6160537" name="019f889e-818d-7707-affd-e34856525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469435" name="019f889e-818d-7707-affd-e348565256f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435236" name="019f88a4-1c54-766a-8227-66e01526e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46626" name="019f88a4-1c54-766a-8227-66e01526edd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5270924" name="019f88ac-3b64-76de-aa1e-8039304f8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794741" name="019f88ac-3b64-76de-aa1e-8039304f8b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9322081" name="019f88b3-d97f-773b-b8c0-232feab3f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814066" name="019f88b3-d97f-773b-b8c0-232feab3f7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1171597" name="019f888c-5542-7be6-94be-e6894b762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385836" name="019f888c-5542-7be6-94be-e6894b76254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6427798" name="019f88a1-03ae-7074-b4eb-8568e5cdd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587421" name="019f88a1-03ae-7074-b4eb-8568e5cdd7d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007552" name="019f88ab-5dcb-7069-93d9-1905d8dcb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365999" name="019f88ab-5dcb-7069-93d9-1905d8dcb8a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7068528" name="019f88bc-73b5-71d7-b30b-d6b081dabf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571190" name="019f88bc-73b5-71d7-b30b-d6b081dabfa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Reduit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124757" name="019f88c4-dcee-7a14-bc9b-fb395a869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696111" name="019f88c4-dcee-7a14-bc9b-fb395a8694f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7613828" name="019f88cc-51a2-77d7-93ce-519eef7cf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995867" name="019f88cc-51a2-77d7-93ce-519eef7cf29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3098291" name="019f88d8-0c6e-7131-b17c-bf214658a2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49887" name="019f88d8-0c6e-7131-b17c-bf214658a26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5467284" name="019f88db-9d3a-7a64-94b5-ab0e0b68d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888075" name="019f88db-9d3a-7a64-94b5-ab0e0b68d1e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Pergola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3301313" name="019f88b7-92b9-75aa-bb19-044c8bf7df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638004" name="019f88b7-92b9-75aa-bb19-044c8bf7df7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Reduit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997793" name="019f88c8-fbbd-703e-803a-f9a118bf04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816309" name="019f88c8-fbbd-703e-803a-f9a118bf04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0568273" name="019f88cf-1990-7676-9b88-c8a3495201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409100" name="019f88cf-1990-7676-9b88-c8a34952011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7844520" name="019f88d3-10a3-7b89-8c4e-9498e54510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512171" name="019f88d3-10a3-7b89-8c4e-9498e545105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Höhenweg 8, 8564 Wäldi</w:t>
          </w:r>
        </w:p>
        <w:p>
          <w:pPr>
            <w:spacing w:before="0" w:after="0"/>
          </w:pPr>
          <w:r>
            <w:t>1001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